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Dach Zimmer </w:t>
            </w:r>
          </w:p>
          <w:p>
            <w:pPr>
              <w:spacing w:before="0" w:after="0" w:line="240" w:lineRule="auto"/>
            </w:pPr>
            <w:r>
              <w:t>DG </w:t>
            </w:r>
          </w:p>
          <w:p>
            <w:pPr>
              <w:spacing w:before="0" w:after="0" w:line="240" w:lineRule="auto"/>
            </w:pPr>
            <w:r>
              <w:t>Wand Deckputz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Deckputz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951055870" name="43992d40-efb0-11f0-8368-8b84d15dbbc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63447426" name="43992d40-efb0-11f0-8368-8b84d15dbbc2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Dach Zimmer </w:t>
            </w:r>
          </w:p>
          <w:p>
            <w:pPr>
              <w:spacing w:before="0" w:after="0" w:line="240" w:lineRule="auto"/>
            </w:pPr>
            <w:r>
              <w:t>DG </w:t>
            </w:r>
          </w:p>
          <w:p>
            <w:pPr>
              <w:spacing w:before="0" w:after="0" w:line="240" w:lineRule="auto"/>
            </w:pPr>
            <w:r>
              <w:t>Wand Grundputz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Grundputz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999370766" name="7a7536b0-efb0-11f0-8368-8b84d15dbbc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59103634" name="7a7536b0-efb0-11f0-8368-8b84d15dbbc2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Dach Zimmer </w:t>
            </w:r>
          </w:p>
          <w:p>
            <w:pPr>
              <w:spacing w:before="0" w:after="0" w:line="240" w:lineRule="auto"/>
            </w:pPr>
            <w:r>
              <w:t>DG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769302653" name="e288e3f0-efb0-11f0-8368-8b84d15dbbc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31468649" name="e288e3f0-efb0-11f0-8368-8b84d15dbbc2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Dach Zimmer </w:t>
            </w:r>
          </w:p>
          <w:p>
            <w:pPr>
              <w:spacing w:before="0" w:after="0" w:line="240" w:lineRule="auto"/>
            </w:pPr>
            <w:r>
              <w:t>DG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</w:tc>
        <w:tc>
          <w:p>
            <w:pPr>
              <w:spacing w:before="0" w:after="0" w:line="240" w:lineRule="auto"/>
            </w:pPr>
            <w:r>
              <w:t>Fensterrahmen 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903765785" name="47e56070-efb1-11f0-8368-8b84d15dbbc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53850270" name="47e56070-efb1-11f0-8368-8b84d15dbbc2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>EG - DG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050203036" name="f3bfa750-efb8-11f0-8368-8b84d15dbbc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08507841" name="f3bfa750-efb8-11f0-8368-8b84d15dbbc2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440156037" name="95f95d10-efb2-11f0-8368-8b84d15dbbc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83344174" name="95f95d10-efb2-11f0-8368-8b84d15dbbc2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341234911" name="cfcf93b0-efb2-11f0-8368-8b84d15dbbc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84126651" name="cfcf93b0-efb2-11f0-8368-8b84d15dbbc2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098948093" name="f94dad80-efb2-11f0-8368-8b84d15dbbc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09923087" name="f94dad80-efb2-11f0-8368-8b84d15dbbc2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Küche / Wohnzimmer / Gang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28946992" name="423b31a0-efb5-11f0-8368-8b84d15dbbc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74191665" name="423b31a0-efb5-11f0-8368-8b84d15dbbc2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Küche / Wohnzimmer / Gang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654596535" name="8d367200-efb5-11f0-8368-8b84d15dbbc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41299065" name="8d367200-efb5-11f0-8368-8b84d15dbbc2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Küche / Wohnzimmer / Gang / Treppenhaus 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558484532" name="d9cee7a0-efb5-11f0-8368-8b84d15dbbc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3832976" name="d9cee7a0-efb5-11f0-8368-8b84d15dbbc2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Gesamtes Haus </w:t>
            </w:r>
          </w:p>
          <w:p>
            <w:pPr>
              <w:spacing w:before="0" w:after="0" w:line="240" w:lineRule="auto"/>
            </w:pPr>
            <w:r>
              <w:t>UG - DG 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</w:tc>
        <w:tc>
          <w:p>
            <w:pPr>
              <w:spacing w:before="0" w:after="0" w:line="240" w:lineRule="auto"/>
            </w:pPr>
            <w:r>
              <w:t>Fallrohr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630390554" name="30e73330-efb6-11f0-8368-8b84d15dbbc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2409735" name="30e73330-efb6-11f0-8368-8b84d15dbbc2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Treppenhaus </w:t>
            </w:r>
          </w:p>
          <w:p>
            <w:pPr>
              <w:spacing w:before="0" w:after="0" w:line="240" w:lineRule="auto"/>
            </w:pPr>
            <w:r>
              <w:t>EG - DG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086245560" name="d470eef0-efb7-11f0-8368-8b84d15dbbc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00731233" name="d470eef0-efb7-11f0-8368-8b84d15dbbc2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7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Lettenackerstrasse 6, 8908 Hedingen</w:t>
          </w:r>
        </w:p>
        <w:p>
          <w:pPr>
            <w:spacing w:before="0" w:after="0"/>
          </w:pPr>
          <w:r>
            <w:t>674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footer.xml" Type="http://schemas.openxmlformats.org/officeDocument/2006/relationships/footer" Id="rId17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